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3088D" w:rsidRDefault="0063088D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86587B" w:rsidRPr="0086587B" w:rsidRDefault="0086587B" w:rsidP="008658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6587B">
        <w:rPr>
          <w:rFonts w:ascii="Times New Roman" w:eastAsiaTheme="minorEastAsia" w:hAnsi="Times New Roman"/>
          <w:b/>
          <w:sz w:val="27"/>
          <w:szCs w:val="27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7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86587B">
        <w:rPr>
          <w:rFonts w:ascii="Times New Roman" w:eastAsiaTheme="minorEastAsia" w:hAnsi="Times New Roman"/>
          <w:b/>
          <w:sz w:val="27"/>
          <w:szCs w:val="27"/>
        </w:rPr>
        <w:t>6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8</w:t>
      </w:r>
      <w:bookmarkStart w:id="0" w:name="_GoBack"/>
      <w:bookmarkEnd w:id="0"/>
    </w:p>
    <w:p w:rsidR="0086587B" w:rsidRDefault="0086587B" w:rsidP="008658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B148C3">
        <w:rPr>
          <w:rFonts w:ascii="Times New Roman" w:hAnsi="Times New Roman"/>
          <w:b/>
          <w:bCs/>
          <w:sz w:val="28"/>
          <w:szCs w:val="28"/>
          <w:lang w:val="uk-UA"/>
        </w:rPr>
        <w:t>Бакумович</w:t>
      </w:r>
      <w:proofErr w:type="spellEnd"/>
      <w:r w:rsidR="00B148C3">
        <w:rPr>
          <w:rFonts w:ascii="Times New Roman" w:hAnsi="Times New Roman"/>
          <w:b/>
          <w:bCs/>
          <w:sz w:val="28"/>
          <w:szCs w:val="28"/>
          <w:lang w:val="uk-UA"/>
        </w:rPr>
        <w:t xml:space="preserve"> І.П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 гр.</w:t>
      </w:r>
      <w:r w:rsidR="009E488D" w:rsidRPr="009E488D">
        <w:rPr>
          <w:lang w:val="uk-UA"/>
        </w:rPr>
        <w:t xml:space="preserve"> </w:t>
      </w:r>
      <w:proofErr w:type="spellStart"/>
      <w:r w:rsidR="00B148C3" w:rsidRPr="00B148C3">
        <w:rPr>
          <w:rFonts w:ascii="Times New Roman" w:hAnsi="Times New Roman"/>
          <w:bCs/>
          <w:sz w:val="28"/>
          <w:szCs w:val="28"/>
          <w:lang w:val="uk-UA"/>
        </w:rPr>
        <w:t>Бакумович</w:t>
      </w:r>
      <w:proofErr w:type="spellEnd"/>
      <w:r w:rsidR="00B148C3" w:rsidRPr="00B148C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Ірин</w:t>
      </w:r>
      <w:r w:rsidR="003E58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 xml:space="preserve"> Петрівн</w:t>
      </w:r>
      <w:r w:rsidR="003E58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proofErr w:type="spellStart"/>
      <w:r w:rsidR="00B148C3" w:rsidRPr="00B148C3">
        <w:rPr>
          <w:rFonts w:ascii="Times New Roman" w:hAnsi="Times New Roman"/>
          <w:bCs/>
          <w:sz w:val="28"/>
          <w:szCs w:val="28"/>
          <w:lang w:val="uk-UA"/>
        </w:rPr>
        <w:t>Бакумович</w:t>
      </w:r>
      <w:proofErr w:type="spellEnd"/>
      <w:r w:rsidR="00B148C3" w:rsidRPr="00B148C3">
        <w:rPr>
          <w:rFonts w:ascii="Times New Roman" w:hAnsi="Times New Roman"/>
          <w:bCs/>
          <w:sz w:val="28"/>
          <w:szCs w:val="28"/>
          <w:lang w:val="uk-UA"/>
        </w:rPr>
        <w:t xml:space="preserve"> Ірин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148C3" w:rsidRPr="00B148C3">
        <w:rPr>
          <w:rFonts w:ascii="Times New Roman" w:hAnsi="Times New Roman"/>
          <w:bCs/>
          <w:sz w:val="28"/>
          <w:szCs w:val="28"/>
          <w:lang w:val="uk-UA"/>
        </w:rPr>
        <w:t xml:space="preserve"> Петрівн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9F5142" w:rsidRPr="009F514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загальною площею 0,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для будівництва і обслуговування житлового будинку, господарських будівель і споруд –0,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га, для ведення особистого селянського господарства – 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42EC8" w:rsidRPr="00342E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proofErr w:type="spellStart"/>
      <w:r w:rsidR="00342EC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B148C3">
        <w:rPr>
          <w:rFonts w:ascii="Times New Roman" w:hAnsi="Times New Roman"/>
          <w:bCs/>
          <w:sz w:val="28"/>
          <w:szCs w:val="28"/>
          <w:lang w:val="uk-UA"/>
        </w:rPr>
        <w:t>Залізнична</w:t>
      </w:r>
      <w:proofErr w:type="spellEnd"/>
      <w:r w:rsidR="00B148C3">
        <w:rPr>
          <w:rFonts w:ascii="Times New Roman" w:hAnsi="Times New Roman"/>
          <w:bCs/>
          <w:sz w:val="28"/>
          <w:szCs w:val="28"/>
          <w:lang w:val="uk-UA"/>
        </w:rPr>
        <w:t>,7</w:t>
      </w:r>
      <w:r w:rsidR="00342EC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188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F5142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proofErr w:type="spellStart"/>
      <w:r w:rsidR="00B148C3" w:rsidRPr="00B148C3">
        <w:rPr>
          <w:rFonts w:ascii="Times New Roman" w:hAnsi="Times New Roman"/>
          <w:bCs/>
          <w:sz w:val="28"/>
          <w:szCs w:val="28"/>
          <w:lang w:val="uk-UA"/>
        </w:rPr>
        <w:t>Бакумович</w:t>
      </w:r>
      <w:proofErr w:type="spellEnd"/>
      <w:r w:rsidR="00B148C3" w:rsidRPr="00B148C3">
        <w:rPr>
          <w:rFonts w:ascii="Times New Roman" w:hAnsi="Times New Roman"/>
          <w:bCs/>
          <w:sz w:val="28"/>
          <w:szCs w:val="28"/>
          <w:lang w:val="uk-UA"/>
        </w:rPr>
        <w:t xml:space="preserve"> Ірині Петрівні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7B2096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DA238C">
      <w:pgSz w:w="12240" w:h="20160" w:code="5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188F"/>
    <w:rsid w:val="00122A65"/>
    <w:rsid w:val="001A4C7A"/>
    <w:rsid w:val="001F46B0"/>
    <w:rsid w:val="00256734"/>
    <w:rsid w:val="00297B13"/>
    <w:rsid w:val="00317446"/>
    <w:rsid w:val="0033394D"/>
    <w:rsid w:val="00342EC8"/>
    <w:rsid w:val="00385534"/>
    <w:rsid w:val="003914DE"/>
    <w:rsid w:val="003E5803"/>
    <w:rsid w:val="00402717"/>
    <w:rsid w:val="004D3624"/>
    <w:rsid w:val="005A0493"/>
    <w:rsid w:val="00606D34"/>
    <w:rsid w:val="0063088D"/>
    <w:rsid w:val="006419EF"/>
    <w:rsid w:val="006F5B6A"/>
    <w:rsid w:val="00773856"/>
    <w:rsid w:val="007B2096"/>
    <w:rsid w:val="0081342E"/>
    <w:rsid w:val="0086587B"/>
    <w:rsid w:val="00870D21"/>
    <w:rsid w:val="0087494E"/>
    <w:rsid w:val="008A3AE8"/>
    <w:rsid w:val="008D6670"/>
    <w:rsid w:val="00956534"/>
    <w:rsid w:val="009E488D"/>
    <w:rsid w:val="009F5142"/>
    <w:rsid w:val="00B148C3"/>
    <w:rsid w:val="00B31307"/>
    <w:rsid w:val="00B52E0B"/>
    <w:rsid w:val="00BF4B1F"/>
    <w:rsid w:val="00C227D5"/>
    <w:rsid w:val="00C23241"/>
    <w:rsid w:val="00C36CA8"/>
    <w:rsid w:val="00D87CE5"/>
    <w:rsid w:val="00DA238C"/>
    <w:rsid w:val="00DB10AC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E8ED1-96C8-43CD-B4DF-529EE502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2021-03-22T08:08:00Z</cp:lastPrinted>
  <dcterms:created xsi:type="dcterms:W3CDTF">2021-03-22T08:09:00Z</dcterms:created>
  <dcterms:modified xsi:type="dcterms:W3CDTF">2021-04-10T15:03:00Z</dcterms:modified>
</cp:coreProperties>
</file>